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单鑫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3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中药饮片加工炮制实验人选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